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02:48 МСК · База обновлена: 29.08.2026, 02:43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6 лет госпитализирована по скорой помощи в связи синкопальным состоянием во время активных игр в детском саду.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рецидивирующие синкопальные состояния, возникающие на фоне физического или эмоционального возбуждения. Время утраты сознания около 1 минуты, в момент утраты сознания ребенок бледный, отмечаются хрипящее дыхание, тоническое сокращение дистальных отделов конечностей. В постсинкопальном периоде вялый, бледный сонливый.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Вышеописанные жалобы появились 6 месяцев назад. Всего было 3 синкопальных эпизода. К моменту приезда бригады скорой медицинской помощи ребенок в сознании, однако, вялый, сонливый. Электрокардиограмма не выполнялась. ЧСС 92 в мин. АД 90/60 мм рт. ст. Уровень глюкозы 4,8 ммоль/л. SpO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98-99%.</w:t>
      </w:r>
    </w:p>
    <w:p>
      <w:pPr>
        <w:spacing w:after="58"/>
      </w:pPr>
      <w:r>
        <w:rPr>
          <w:b w:val="0"/>
          <w:i w:val="0"/>
        </w:rPr>
        <w:t>Пациентке был выполнен лабораторный мониторинг, включающий клинический и биохимический анализ крови с оценкой электролитного состава, активности кардиоспецифических ферментов, тиреоидного статуса, по результатам которого патологических отклонений выявлено не было.</w:t>
      </w:r>
    </w:p>
    <w:p>
      <w:pPr>
        <w:spacing w:after="58"/>
      </w:pPr>
      <w:r>
        <w:rPr>
          <w:b w:val="0"/>
          <w:i w:val="0"/>
        </w:rPr>
        <w:t>Обследована у невролога: результаты электроэнцефалографии, видео-ЭЭГ-мониторинга, магнитно-резонансной томографии головного мозга без патологии</w:t>
      </w:r>
    </w:p>
    <w:p>
      <w:pPr>
        <w:spacing w:after="58"/>
      </w:pPr>
      <w:r>
        <w:rPr>
          <w:b w:val="0"/>
          <w:i w:val="0"/>
        </w:rPr>
        <w:t>Обследована у эндокринолога: патологии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протекавшей без особенностей.</w:t>
      </w:r>
    </w:p>
    <w:p>
      <w:pPr>
        <w:spacing w:after="58"/>
      </w:pPr>
      <w:r>
        <w:rPr>
          <w:b w:val="0"/>
          <w:i w:val="0"/>
        </w:rPr>
        <w:t>* Роды в срок.</w:t>
      </w:r>
    </w:p>
    <w:p>
      <w:pPr>
        <w:spacing w:after="58"/>
      </w:pPr>
      <w:r>
        <w:rPr>
          <w:b w:val="0"/>
          <w:i w:val="0"/>
        </w:rPr>
        <w:t>* При рождении масса тела 3200 г, длина тела 50 см.</w:t>
      </w:r>
    </w:p>
    <w:p>
      <w:pPr>
        <w:spacing w:after="58"/>
      </w:pPr>
      <w:r>
        <w:rPr>
          <w:b w:val="0"/>
          <w:i w:val="0"/>
        </w:rPr>
        <w:t>* Период новорожденности без особенностей.</w:t>
      </w:r>
    </w:p>
    <w:p>
      <w:pPr>
        <w:spacing w:after="58"/>
      </w:pPr>
      <w:r>
        <w:rPr>
          <w:b w:val="0"/>
          <w:i w:val="0"/>
        </w:rPr>
        <w:t>* Профилактические прививки выполнены согласно Национальному календарю профилактических прививок.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Перенесенные состояния: ОРВИ 3-4 раза в год. В 1 год 8 месяцев острый гастроэнтерит (лечение амбулаторное).</w:t>
      </w:r>
    </w:p>
    <w:p>
      <w:pPr>
        <w:spacing w:after="58"/>
      </w:pPr>
      <w:r>
        <w:rPr>
          <w:b w:val="0"/>
          <w:i w:val="0"/>
        </w:rPr>
        <w:t>* Наследственность: двоюродная сестра по линии матери внезапно умерла в возрасте 13 лет, патологоанатомический диагноз: острая сердечно-сосудистая недостаточность, однако, при проведении аутопсии патологии со стороны сердечно-сосудистой системы и легких не выявлено, у тети по линии матери – синкопальные состояния, получает бета-блокаторы.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120 см. Вес 18 кг. Кожные покровы бледно-розовые, чистые. Небные дужки не гиперемированы, небные миндалины не увеличены. Периферических отеков нет. В легких дыхание везикулярное, проводится равномерно во все отделы, хрипов нет. ЧД 22 в мин. Тоны сердца звучные, ритмичные. ЧСС 92 уд/мин., АД 95/60 мм рт. ст. SpO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99%. Пульсация на бедренных артериях удовлетворительная. Живот мягкий, при пальпации безболезненный во всех отделах. Печень и селезенка не увеличены. Симптом поколачивания по поясничной области отрицательный.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первичном обследовании данной пациентки необходимо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рентгенографии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электрокардиографии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спирографии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электрокардиографии в 12 отведениях</w:t>
      </w:r>
    </w:p>
    <w:p>
      <w:pPr>
        <w:spacing w:after="58"/>
      </w:pPr>
      <w:r>
        <w:rPr>
          <w:b w:val="0"/>
          <w:i w:val="0"/>
        </w:rPr>
        <w:t>С целью выявления жизнеугрожающих состояний при опросе пациента рекомендуется рассматривать СУИQT и КПЖТ в качестве возможных причин кардиогенных синкопальных состояний, возникающих на высоте физической или эмоциональной нагрузки, особенно у молодых пациентов без СПС. Кроме того, следует учитывать такие специфические для СУИQT триггеры синкопе как резкий звук, плавание, пробуждение.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Стандартная ЭКГ в 12-ти отведениях может способствовать выявлению признаков наследственных заболеваний, связанных с ЖА и ВСС, таких как каналопатии (СУИQT и СКИQT, синдром Бругада, КПЖТ) и кардиомиопатии (АКПЖ и ГКМП). На СПС указывают такие ЭКГ-признаки, как блокада пучка Гиса, АВ блокада, гипертрофия желудочка и зубец Q, характерный для ИБС или инфильтративной кардиомиопатии. Электролитные нарушения и эффекты различных лекарственных препаратов могут привести к нарушению реполяризации и/или удлинению комплекса QRS.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Регистрация ЭКГ в 12 отведениях рекомендована всем пациентам с сердечно-сосудистыми заболеваниями при прохождении обследования для выявления ЖА.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ходе дальнейшего обследования данной пациентке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пробы с 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суточного мониторирования электрокардиограммы (ЭКГ)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ультразвукового исследования (УЗИ)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стресс-эхокардиографии (стресс-ЭХО-КГ)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пробы с физической нагрузкой</w:t>
      </w:r>
      <w:r>
        <w:br/>
      </w:r>
      <w:r>
        <w:rPr>
          <w:b/>
          <w:i w:val="0"/>
        </w:rPr>
        <w:t>3 - суточного мониторирования электрокардиограммы (ЭКГ)</w:t>
      </w:r>
      <w:r>
        <w:br/>
      </w:r>
      <w:r>
        <w:rPr>
          <w:b/>
          <w:i w:val="0"/>
        </w:rPr>
        <w:t>6 - эхокардиографии</w:t>
      </w:r>
    </w:p>
    <w:p>
      <w:pPr>
        <w:spacing w:after="58"/>
      </w:pPr>
      <w:r>
        <w:rPr>
          <w:b w:val="0"/>
          <w:i w:val="0"/>
        </w:rPr>
        <w:t>Электрокардиография с физической нагрузкой рекомендована пациентам, если известно или предполагается, что ЖА провоцируются физической нагрузкой, для установки диагноза, определения прогноза, оценки результатов медикаментозной терапии или аблации.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Проба с дозированной физической нагрузкой на велоэргометре или тредмиле. Наиболее информативна оценка длительности интервала QT в период восстановления. Оценивается динамика показателя корригированного интервала QT в исходе, на пике нагрузки и 4-й минуте восстановительного периода. Величина интервала QTc ≥480 мс на 4-й минуте восстановления после стресс-теста считается одним из критериев диагностики врожденного СУИQT (критерий, по значимости сопоставимый с наличием альтернации зубца Т).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Тест с физической нагрузкой проводится всем больным с целью диагностики СУИQT, а также для определения эффективности антиаритмической терапии. Тест с физической нагрузкой играет важную роль в дифференциальной диагностике первичных и вторичных форм СУИQT, а также выявлении немых форм</w:t>
      </w:r>
    </w:p>
    <w:p>
      <w:pPr>
        <w:spacing w:after="58"/>
      </w:pPr>
      <w:r>
        <w:rPr>
          <w:b w:val="0"/>
          <w:i w:val="0"/>
        </w:rPr>
        <w:t>Регистрация ЭКГ в 12 отведениях и мониторирование электрокардиографических данных рекомендованы всем пациентам при подозрении на наличие ЖА для их подтверждения или исключения.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ЭХОКГ для оценки функции ЛЖ и ПЖ и выявления СПС рекомендована всем пациентам с предполагаемыми или доказанными ЖТА или имеющим высокий риск развития тяжелых ЖА или ВСС.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после первичного обследования у девочки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Аритмогенная кардиомиопатия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Рецидивирующие синкопальные состояния вазовагального генеза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удлиненного интервала QT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Катехоламинергическая полиморфная желудочковая тахикардия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Синдром удлиненного интервала QT</w:t>
      </w:r>
    </w:p>
    <w:p>
      <w:pPr>
        <w:spacing w:after="58"/>
      </w:pPr>
      <w:r>
        <w:rPr>
          <w:b w:val="0"/>
          <w:i w:val="0"/>
        </w:rPr>
        <w:t>В шкале представлены 4 группы критериев для установления диагноза CУИQT, включая ЭКГ, клинические данные, семейный анамнез и результаты генетических исследований. Каждому из критериев соответствует определенное количество баллов, которые суммируются. При сумме баллов более 3 диагноз СУИQT правомочен.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Данная нозологическая форма относится к заболеваниям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кардиомиопатий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приобретенных пороков сердца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первичных электрических заболеваний сердца (каналопатий)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врожденных пороков сердца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первичных электрических заболеваний сердца (каналопатий)</w:t>
      </w:r>
    </w:p>
    <w:p>
      <w:pPr>
        <w:spacing w:after="58"/>
      </w:pPr>
      <w:r>
        <w:rPr>
          <w:b w:val="0"/>
          <w:i w:val="0"/>
        </w:rPr>
        <w:t>Синдром удлиненного интервала QT (СУИQT) – самый частый наследственный синдром из группы каналопатий (частота 1:3000 – 1:2500 населения), характеризующийся удлинением интервала QT и жизнеугрожающими желудочковыми аритмиями, в основном провоцируемыми адренергической активацией.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Синдром удлиненного интервала QT обусловлен мутациями в генах, кодирующих альфа- и бета-субъединицы ионных каналов мембраны кардиомиоцитов, а также специфические белки, осуществляющие внутриклеточную регуляцию ионных токов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Диагностика синдрома удлиненного интервала QT основана на критериях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Дьюка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Шварца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Lake Louise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Падуи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Шварца</w:t>
      </w:r>
    </w:p>
    <w:p>
      <w:pPr>
        <w:spacing w:after="58"/>
      </w:pPr>
      <w:r>
        <w:rPr>
          <w:b w:val="0"/>
          <w:i w:val="0"/>
        </w:rPr>
        <w:t>Группа экспертов ЕОК, разрабатывающая клинические рекомендации по лечению ЖА 2022г., подтвердила применение шкалы Шварца для установления клинического диагноза СУИQT. Для диагностики врожденного СУИQT используются критерии Шварца, разработанные в 1985 г., измененные в 1993 г. и обновленные в 2006 и 2011 гг.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Характерным для синдрома удлиненного интервала QT электрокардиографическим феноменом, отражающим выраженную электрическую нестабильность миокарда,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укорочение интервала PQ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расширение комплекса QRS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альтернация зубца 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«дельта»-волны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альтернация зубца Т</w:t>
      </w:r>
    </w:p>
    <w:p>
      <w:pPr>
        <w:spacing w:after="58"/>
      </w:pPr>
      <w:r>
        <w:rPr>
          <w:b w:val="0"/>
          <w:i w:val="0"/>
        </w:rPr>
        <w:t>Оценить риск развития ВСС в каждом конкретном случае помогают независимые неблагоприятные фенотипические предикторы. Первые предикторы были выделены в 1993 г. основоположником изучения синдрома итальянским физиологом Петером Шварцем (Р. Schwartz) и включали в себя синкопе в анамнезе, женский пол и документированные эпизоды ФЖ/ЖТ.</w:t>
      </w:r>
    </w:p>
    <w:p>
      <w:pPr>
        <w:spacing w:after="58"/>
      </w:pPr>
      <w:r>
        <w:rPr>
          <w:b w:val="0"/>
          <w:i w:val="0"/>
        </w:rPr>
        <w:t>В дальнейшем были выделены дополнительные факторы риска ВСС:</w:t>
      </w:r>
    </w:p>
    <w:p>
      <w:pPr>
        <w:spacing w:after="58"/>
      </w:pPr>
      <w:r>
        <w:rPr>
          <w:b w:val="0"/>
          <w:i w:val="0"/>
        </w:rPr>
        <w:t xml:space="preserve">* политопные и ранние ЖЭС (IV и V градации по Лауну); </w:t>
        <w:br/>
        <w:t xml:space="preserve">* удлинение интервала Q-T более 440 мс; </w:t>
        <w:br/>
        <w:t xml:space="preserve">* Q-Tc больше 460 мс (Moss A., Schwartz P., 1987); </w:t>
        <w:br/>
        <w:t xml:space="preserve">* альтернация зубца Т (Mitsutake, 1981); </w:t>
        <w:br/>
        <w:t xml:space="preserve">* Q-Tc больше 500 мс (Priori et al., 2003); </w:t>
        <w:br/>
        <w:t xml:space="preserve">* ригидность циркадного ритма; </w:t>
        <w:br/>
        <w:t xml:space="preserve">* синусовая брадикардия (Школьникова М.А., 2001); </w:t>
        <w:br/>
        <w:t xml:space="preserve">* семейный анамнез внезапной смерти; </w:t>
        <w:br/>
        <w:t xml:space="preserve">* АВ-блокада 2:1; </w:t>
        <w:br/>
        <w:t>* LQTS3-генотип (Priori et al., 2003).</w:t>
      </w:r>
    </w:p>
    <w:p>
      <w:pPr>
        <w:spacing w:after="58"/>
      </w:pPr>
      <w:r>
        <w:rPr>
          <w:b w:val="0"/>
          <w:i w:val="0"/>
        </w:rPr>
        <w:t>Внезапная сердечная смерть / Бокерия Л. А. , Ревишвили А. Ш. , Неминущий Н. М. , Проничева И. В. - Москва : ГЭОТАР-Медиа, 2020. - 352 с. (Серия "Библиотека врача-специалиста")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 профилактическому применению ИКД следует подходить индивидуально у всех пациентов группы высокого риска, в частности у женщин с генотипом LQT2 и _Q-_ Tc &gt;500 мс, у пациентов с _Q-_ Tc &gt;500 мс и признаками электрической нестабильности миокарда (сохраняющаяся на фоне приема β-адреноблокаторов альтернация зубцов _Т_ на ЭКГ), а также у пациентов с генетическим профилем высокого риска (носительство двух мутаций, в том числе синдром Джервелла-Ланге-Нильсена и синдром Тимоти, обнаружение генетических мутаций, сопряженных с более высоким риском ЖТ/ФЖ и ВСС). Имплантацию ИКД рекомендовано рассмотреть в дополнение к медикаментозной терапии у асимптомных носителей патологической мутации в генах _KCNH2_ или _SCN5A_ при увеличении _Q-_ Tc &gt;500 мс.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Причиной синкопальных состояний у данной пациентки является развитие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фибрилляции предсердий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желудочковой тахикардии типа «пируэт»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криза легочной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пароксизмальной ортодромной АВ реципрокной тахикардии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желудочковой тахикардии типа «пируэт»</w:t>
      </w:r>
    </w:p>
    <w:p>
      <w:pPr>
        <w:spacing w:after="58"/>
      </w:pPr>
      <w:r>
        <w:rPr>
          <w:b w:val="0"/>
          <w:i w:val="0"/>
        </w:rPr>
        <w:t>Врожденный синдром удлиненного QT-интервала представляет собой сочетание увеличения длительности QT-интервала на обычной ЭКГ с пароксизмами желудочковой тахикардии Torsades de Pointes - «пируэт», клинически проявляющимися синкопальными состояниями и нередко заканчивающимися внезапной смертью у детей и подростков, как с нейросенсорной патологией слуха, так и в ее отсутствии.</w:t>
      </w:r>
    </w:p>
    <w:p>
      <w:pPr>
        <w:spacing w:after="58"/>
      </w:pPr>
      <w:r>
        <w:rPr>
          <w:b w:val="0"/>
          <w:i w:val="0"/>
        </w:rPr>
        <w:t>Диагностика и лечение нарушений ритма и проводимости сердца у детей: Учебное пособие. Под редакцией М.А. Школьниковой, Д .Ф . Егорова - СПб.: Человек, 2012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Желудочковая тахикардия типа «пируэт»– тахикардия типа «пируэт» (тахикардия типа torsades de pointes), подтип полиморфной ЖТ, связанный с удлинением продолжительности интервала QT, с постоянно изменяющимися комплексами QRS, которые имеют вид синусоиды вокруг базовой изолинии ЭКГ.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Один из ЭКГ-критериев Шварца: ЖТ по типу «пируэт».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верификации диагноза Синдром удлиненного интервала QT девочке требуется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иммунологического анализа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иммуноблота антинуклеарных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постнатального кариотипирования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молекулярно-генетического анализа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молекулярно-генетического анализа</w:t>
      </w:r>
    </w:p>
    <w:p>
      <w:pPr>
        <w:spacing w:after="58"/>
      </w:pPr>
      <w:r>
        <w:rPr>
          <w:b w:val="0"/>
          <w:i w:val="0"/>
        </w:rPr>
        <w:t>Молекулярно-генетическое исследование мутаций в генах, имеющих доказанный причинный характер в отношении СУИQT (_KCNQ1, KCNH2, SCN5A, CALM1, CALM2, CALM3_), рекомендуется с целью диагностики всем пациентам с высокой вероятностью клинического диагноза СУИQT, основанного на данных персонального и семейного анамнеза и данных ЭКГ покоя, ХМЭКГ и нагрузочного теста.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Проведение комплексного молекулярно-генетического исследования на выявление возможных мутаций в генах_KCNQ1, KCNH2_,_SCN5A, CALM1, CALM2, CALM3_(СУИQT 1, 2 и 3-го типов – наиболее распространённые формы заболевания) рекомендовано с целью диагностики СУИQT всем пациентам с клиническими проявлениями СУИQT и удлинением интервала QTc, зарегистрированным на ЭКГ в покое или при проведении провокационных диагностических проб, а также всем пациентам, не имеющим характерных для СУИQT клинических симптомов, при регистрации на ЭКГ удлинения интервала QTc &gt;480 мс в препубертатном возрасте и QTc &gt;500 мс у взрослых при отсутствии других возможных причин удлинения интервала QT.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Данной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сердечных гликозидов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β-блокаторов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препаратов вальпроевой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препаратов IC класса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β-блокаторов</w:t>
      </w:r>
    </w:p>
    <w:p>
      <w:pPr>
        <w:spacing w:after="58"/>
      </w:pPr>
      <w:r>
        <w:rPr>
          <w:b w:val="0"/>
          <w:i w:val="0"/>
        </w:rPr>
        <w:t>Пациентам с СУИQT для профилактики ВСС рекомендован прием бета-адреноблокаторов.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наличии множественных шоков вследствие развития пароксизмов желудочковой тахикардии на фоне приема максимальной дозы β-блокаторов у пациентов с наличием имплантируемого кардиовертера-дефибриллятора может быть рекомендована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левосторонняя симпатэктомия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эксплантация кардиовертера-дефибриллятора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радиочастотная аблация субстрата аритмии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отмена медикаментозной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левосторонняя симпатэктомия</w:t>
      </w:r>
    </w:p>
    <w:p>
      <w:pPr>
        <w:spacing w:after="58"/>
      </w:pPr>
      <w:r>
        <w:rPr>
          <w:b w:val="0"/>
          <w:i w:val="0"/>
        </w:rPr>
        <w:t>Выполнение грудной левосторонней симпатической денервации сердца рекомендовано у симптомных пациентов с СУИQT в следующих случаях:</w:t>
      </w:r>
    </w:p>
    <w:p>
      <w:pPr>
        <w:spacing w:after="58"/>
      </w:pPr>
      <w:r>
        <w:rPr>
          <w:b w:val="0"/>
          <w:i w:val="0"/>
        </w:rPr>
        <w:t>* Прием бета-адреноблокаторов неэффективен, плохо переносится, либо имеются противопоказания.</w:t>
      </w:r>
    </w:p>
    <w:p>
      <w:pPr>
        <w:spacing w:after="58"/>
      </w:pPr>
      <w:r>
        <w:rPr>
          <w:b w:val="0"/>
          <w:i w:val="0"/>
        </w:rPr>
        <w:t>* ИКД-терапия противопоказана или имеется отказ пациента.</w:t>
      </w:r>
    </w:p>
    <w:p>
      <w:pPr>
        <w:spacing w:after="58"/>
      </w:pPr>
      <w:r>
        <w:rPr>
          <w:b w:val="0"/>
          <w:i w:val="0"/>
        </w:rPr>
        <w:t>* Пациенты с имплантированным ИКД на фоне приема бета-адреноблокаторов продолжают испытывать множественные шоки ИКД.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купирования тахикардии типа «пируэт» показано внутривенное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амиодарона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магния сульфата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пропафенона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трифосаденина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магния сульфата</w:t>
      </w:r>
    </w:p>
    <w:p>
      <w:pPr>
        <w:spacing w:after="58"/>
      </w:pPr>
      <w:r>
        <w:rPr>
          <w:b w:val="0"/>
          <w:i w:val="0"/>
        </w:rPr>
        <w:t>В/в введение #магния сульфата с добавлением #калия хлорида рекомендуется пациентам с ЖТ типа «пируэт».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В/в введение #магния сульфата рекомендовано для предупреждения рецидивов полиморфной ЖТ типа «пируэт».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С целью купирования полиморфной ЖТ типа «пируэт» применение ААП, класс IA и ААП, класс III, не рекомендовано.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синдрома Джервелла-Ланге-Нильсена характерно сочетание экстремального удлинения интервала QT 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краниофасциальным и скелетным дисморфизмом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синдактилией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врожденной глухотой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врожденными пороками сердца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врожденной глухотой</w:t>
      </w:r>
    </w:p>
    <w:p>
      <w:pPr>
        <w:spacing w:after="58"/>
      </w:pPr>
      <w:r>
        <w:rPr>
          <w:b w:val="0"/>
          <w:i w:val="0"/>
        </w:rPr>
        <w:t>Аутосомно-рецессивный СУИQT (синдром Джервелла-Ланге-Нильсена), сочетающий экстремальное удлинение интервала QT с врожденной глухотой.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9" w:name="case_0002"/>
      <w:r>
        <w:t>Ситуационная задача 0002</w:t>
      </w:r>
      <w:bookmarkEnd w:id="19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13 лет экстренно госпитализирована в отделение кардиологии по направлению кардиолога поликлиники.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толерантности к физическим нагрузкам.</w:t>
      </w:r>
    </w:p>
    <w:p>
      <w:pPr>
        <w:spacing w:after="58"/>
      </w:pPr>
      <w:r>
        <w:rPr>
          <w:b w:val="0"/>
          <w:i w:val="0"/>
        </w:rPr>
        <w:t>Одышка при подъеме по лестнице выше 2-го этажа и непродолжительной ходьбе в быстром темпе.</w:t>
      </w:r>
    </w:p>
    <w:p>
      <w:pPr>
        <w:spacing w:after="58"/>
      </w:pPr>
      <w:r>
        <w:rPr>
          <w:b w:val="0"/>
          <w:i w:val="0"/>
        </w:rPr>
        <w:t>Синкопальные состояния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Вышеописанные жалобы беспокоят в течение года. К кардиологу не обращались.</w:t>
      </w:r>
    </w:p>
    <w:p>
      <w:pPr>
        <w:spacing w:after="58"/>
      </w:pPr>
      <w:r>
        <w:rPr>
          <w:b w:val="0"/>
          <w:i w:val="0"/>
        </w:rPr>
        <w:t>2 недели назад при осмотре педиатром после перенесенного острого бронхита выслушан систолический шум на верхушке, акцент второго тона на легочной артерии.</w:t>
      </w:r>
    </w:p>
    <w:p>
      <w:pPr>
        <w:spacing w:after="58"/>
      </w:pPr>
      <w:r>
        <w:rPr>
          <w:b w:val="0"/>
          <w:i w:val="0"/>
        </w:rPr>
        <w:t>Направлена к кардиологу поликлиники.</w:t>
      </w:r>
    </w:p>
    <w:p>
      <w:pPr>
        <w:spacing w:after="58"/>
      </w:pPr>
      <w:r>
        <w:rPr>
          <w:b w:val="0"/>
          <w:i w:val="0"/>
        </w:rPr>
        <w:t>По данным ЭКГ: ритм синусовый с ЧСС 82 в минуту. Повышение электрической активности обоих предсердий.</w:t>
      </w:r>
    </w:p>
    <w:p>
      <w:pPr>
        <w:spacing w:after="58"/>
      </w:pPr>
      <w:r>
        <w:rPr>
          <w:b w:val="0"/>
          <w:i w:val="0"/>
        </w:rPr>
        <w:t>Суточное мониторирование ЭКГ клинически значимых нарушений ритма и проводимости не выявило.</w:t>
      </w:r>
    </w:p>
    <w:p>
      <w:pPr>
        <w:spacing w:after="58"/>
      </w:pPr>
      <w:r>
        <w:rPr>
          <w:b w:val="0"/>
          <w:i w:val="0"/>
        </w:rPr>
        <w:t>По данным эхокардиографии: дилатация обоих предсердий, остальные камеры не расширены. Толщина миокарда в норме. Сократительная способность миокарда не нарушена (ФВ левого желудочка 68%). Признаки диастолической дисфункции, рестриктивный тип (Трансмитральный поток: E = 1,08 м/с, A = 0,45 м/с, E/A = 2,4, DT = 130 мс, IVRT = 65 мс. TDI: e' (септ.) = 5 см/с, E/e' = 21,6) ). Повышено расчетное давление в легочной артерии (70 мм рт. ст). Недостаточность митрального клапана 1-2 степени. Недостаточность трикуспидального клапана 2 степени. Данных за врожденный порок сердца не получено. ООО 2 мм. Перикард не изменен. Жидкость в полости перикарда не визуализируется.</w:t>
      </w:r>
    </w:p>
    <w:p>
      <w:pPr>
        <w:spacing w:after="58"/>
      </w:pPr>
      <w:r>
        <w:rPr>
          <w:b w:val="0"/>
          <w:i w:val="0"/>
        </w:rPr>
        <w:t>С амбулаторного приема детского кардиолога экстренно госпитализирована в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 (1-я беременность – самопроизвольный аборт на сроке 12 недель). Роды 1-е, физиологические, на сроке 38 недель.</w:t>
      </w:r>
    </w:p>
    <w:p>
      <w:pPr>
        <w:spacing w:after="58"/>
      </w:pPr>
      <w:r>
        <w:rPr>
          <w:b w:val="0"/>
          <w:i w:val="0"/>
        </w:rPr>
        <w:t>* При рождении масса тела 3300 г, рост 51 см, оценка по шкале Апгар 8/9 баллов.</w:t>
      </w:r>
    </w:p>
    <w:p>
      <w:pPr>
        <w:spacing w:after="58"/>
      </w:pPr>
      <w:r>
        <w:rPr>
          <w:b w:val="0"/>
          <w:i w:val="0"/>
        </w:rPr>
        <w:t>* Период новорожденности без особенностей.</w:t>
      </w:r>
    </w:p>
    <w:p>
      <w:pPr>
        <w:spacing w:after="58"/>
      </w:pPr>
      <w:r>
        <w:rPr>
          <w:b w:val="0"/>
          <w:i w:val="0"/>
        </w:rPr>
        <w:t>* С возраста 6 лет - недостаточные весовые прибавки, повышенная утомляемость, частые бронхиты.</w:t>
      </w:r>
    </w:p>
    <w:p>
      <w:pPr>
        <w:spacing w:after="58"/>
      </w:pPr>
      <w:r>
        <w:rPr>
          <w:b w:val="0"/>
          <w:i w:val="0"/>
        </w:rPr>
        <w:t>* Профилактические прививки по индивидуальному плану.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анамнез: у тети по материнской линии - кардиомиопатия (точный диагноз неизвестен).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Сознание ясное. Температура тела: 36,6˚С.</w:t>
      </w:r>
    </w:p>
    <w:p>
      <w:pPr>
        <w:spacing w:after="58"/>
      </w:pPr>
      <w:r>
        <w:rPr>
          <w:b w:val="0"/>
          <w:i w:val="0"/>
        </w:rPr>
        <w:t>Телосложение астеническое. Состояние питания пониженное: Вес 41 кг; Рост 161.0 см. ИМТ 15,8.</w:t>
      </w:r>
    </w:p>
    <w:p>
      <w:pPr>
        <w:spacing w:after="58"/>
      </w:pPr>
      <w:r>
        <w:rPr>
          <w:b w:val="0"/>
          <w:i w:val="0"/>
        </w:rPr>
        <w:t>Кожные покровы чистые, обычной окраски. Небные дужки не гиперемированы, небные миндалины не увеличены. Периферические лимфоузлы: не увеличены, безболезненны, эластичны. Периферических отеков нет. Набухание и пульсация шейных вен в горизонтальном положении. В легких дыхание жесткое, проводится равномерно во все отделы, хрипов нет. ЧДД 17 в минуту.</w:t>
      </w:r>
    </w:p>
    <w:p>
      <w:pPr>
        <w:spacing w:after="58"/>
      </w:pPr>
      <w:r>
        <w:rPr>
          <w:b w:val="0"/>
          <w:i w:val="0"/>
        </w:rPr>
        <w:t>Тоны сердца звучные, ритмичные. Усиление 2-го тона над легочной артерией. Неинтенсивный систолический шум в проекции митрального и трикуспидального клапанов. ЧСС 80 ударов в минуту. АД 100/60 мм рт. ст. SpO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97%. Живот мягкий, при пальпации безболезненный во всех отделах. Печень выступает на 2 см из-под края реберной дуги, безболезненна при пальпации, консистенция плотно-эластичная, край ровный. Селезенка не увеличена.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уточнения диагноза данному пациенту рекомендовано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чрезвенозной катетеризации камер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селективной коронароангиографии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магнитно-резонансной томографии сердца с контрастированием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чрезвенозной катетеризации камер сердца</w:t>
      </w:r>
      <w:r>
        <w:br/>
      </w:r>
      <w:r>
        <w:rPr>
          <w:b/>
          <w:i w:val="0"/>
        </w:rPr>
        <w:t>5 - рентгенографии органов грудной клетки</w:t>
      </w:r>
      <w:r>
        <w:br/>
      </w:r>
      <w:r>
        <w:rPr>
          <w:b/>
          <w:i w:val="0"/>
        </w:rPr>
        <w:t>6 - магнитно-резонансной томографии сердца с контрастированием</w:t>
      </w:r>
    </w:p>
    <w:p>
      <w:pPr>
        <w:spacing w:after="58"/>
      </w:pPr>
      <w:r>
        <w:rPr>
          <w:b w:val="0"/>
          <w:i w:val="0"/>
        </w:rPr>
        <w:t>Рекомендовано проведение чрезвенозной катетеризации камер сердца у ребенка с подозрением на наличие ЛГ по данным предварительного обследования (физикальное обследование, ЭКГ, ЭХОКГ).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Легочная гипертензия у детей, 2025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Рентгенография органов грудной клетки является одним из методов диагностики рестриктивной кардиомиопатии</w:t>
      </w:r>
    </w:p>
    <w:p>
      <w:pPr>
        <w:spacing w:after="58"/>
      </w:pPr>
      <w:r>
        <w:rPr>
          <w:b w:val="0"/>
          <w:i w:val="0"/>
        </w:rPr>
        <w:t>На рентгенограмме размеры сердца немного увеличены или не изменены, отмечается увеличение предсердий и венозный застой в легких.</w:t>
      </w:r>
    </w:p>
    <w:p>
      <w:pPr>
        <w:spacing w:after="58"/>
      </w:pPr>
      <w:r>
        <w:rPr>
          <w:b w:val="0"/>
          <w:i w:val="0"/>
        </w:rPr>
        <w:t>Рекомендована прицельная рентгенография органов грудной клетки детям с подозрением на ЛГ при первичном обследовании.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Легочная гипертензия у детей, 2025 г.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Этот метод имеет значение для дифференциальной диагностики рестриктивной кардиомиопатии с констриктивным перикардитом, позволяет оценить состояние листков перикарда и исключить их кальциноз.</w:t>
      </w:r>
    </w:p>
    <w:p>
      <w:pPr>
        <w:spacing w:after="58"/>
      </w:pPr>
      <w:hyperlink r:id="rId52">
        <w:r>
          <w:rPr>
            <w:color w:val="173C49"/>
            <w:u w:val="single"/>
          </w:rPr>
          <w:t xml:space="preserve">Клинические рекомендации Минздрава России. Перикардиты и заболевания перикарда у детей, 2025 г.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данные анамнеза, объективного осмотра, инструментальных методов обследования, пациентке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Идиопатическая легочная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Рестриктивная кардиомиопатия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Врожденная митральная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Дилатационная кардиомиопатия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Рестриктивная кардиомиопатия</w:t>
      </w:r>
    </w:p>
    <w:p>
      <w:pPr>
        <w:spacing w:after="58"/>
      </w:pPr>
      <w:r>
        <w:rPr>
          <w:b w:val="0"/>
          <w:i w:val="0"/>
        </w:rPr>
        <w:t>Рестриктивная кардиомиопатия - заболевание миокарда, которое характеризуется нарушением диастолической функции и повышением давления наполнения желудочков при нормальной или малоизмененной систолической функции миокарда, отсутствии его значимой гипертрофии. Явления недостаточности кровообращения у таких больных не сопровождаются увеличением объема левого желудочка.</w:t>
      </w:r>
    </w:p>
    <w:p>
      <w:pPr>
        <w:spacing w:after="58"/>
      </w:pPr>
      <w:hyperlink r:id="rId54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Клинические рекомендации Минздрава России. Перикардиты и заболевания перикарда у детей, 2025 г.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Причиной акцента 2 тона над легочной артерией у данной пациентки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легочной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недостаточности митрального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открытого овального окна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недостаточности трикуспидального клапана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легочной гипертензии</w:t>
      </w:r>
    </w:p>
    <w:p>
      <w:pPr>
        <w:spacing w:after="58"/>
      </w:pPr>
      <w:r>
        <w:rPr>
          <w:b w:val="0"/>
          <w:i w:val="0"/>
        </w:rPr>
        <w:t>Акцент II тона над легочной артерией - признак легочной гипертензии. Встречается при стенозе митрального клапана, недостаточности митрального клапана, ОАП, дефектах межпредсердной и межжелудочковой перегородок.</w:t>
      </w:r>
    </w:p>
    <w:p>
      <w:pPr>
        <w:spacing w:after="58"/>
      </w:pPr>
      <w:r>
        <w:rPr>
          <w:b w:val="0"/>
          <w:i w:val="0"/>
        </w:rPr>
        <w:t>Кильдиярова, Р. Р. Пропедевтика детских болезней : учебник / под ред. Кильдияровой Р. Р. , Макаровой В. И. - Москва : ГЭОТАР-Медиа, 2022. - 520 с. - ISBN 978-5-9704-6612-4.</w:t>
      </w:r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Дифференциальную диагностику рестриктивной кардиомиопатии в первую очередь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хроническим миокардитом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аритмогенной кардиомиопатией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констриктивным перикардитом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некомпактным миокардом левого желудочка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констриктивным перикардитом</w:t>
      </w:r>
    </w:p>
    <w:p>
      <w:pPr>
        <w:spacing w:after="58"/>
      </w:pPr>
      <w:r>
        <w:rPr>
          <w:b w:val="0"/>
          <w:i w:val="0"/>
        </w:rPr>
        <w:t>Рестриктивную кардиомиопатию дифференцируют в первую очередь с констриктивным перикардитом.</w:t>
      </w:r>
    </w:p>
    <w:p>
      <w:pPr>
        <w:spacing w:after="58"/>
      </w:pPr>
      <w:hyperlink r:id="rId54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РКМП дифференцируют в первую очередь с констриктивным перикардитом. Для этого оценивают состояние листков перикарда, исключают их кальциноз с помощью КТ. Проводят также дифференциальную диагностику между РКМП, вызванными разными причинами (при болезнях накопления - гемохроматозе, амилоидозе, саркоидозе, гликогенозах, липидозах).</w:t>
      </w:r>
    </w:p>
    <w:p>
      <w:pPr>
        <w:spacing w:after="58"/>
      </w:pPr>
      <w:r>
        <w:rPr>
          <w:b w:val="0"/>
          <w:i w:val="0"/>
        </w:rPr>
        <w:t>Педиатрия / под ред. А. А. Баранова - Москва : ГЭОТАР-Медиа, 2014. - 768 с. - ISBN 978-5-9704-2787-3</w:t>
      </w:r>
    </w:p>
    <w:p>
      <w:pPr>
        <w:spacing w:after="58"/>
      </w:pPr>
      <w:hyperlink r:id="rId5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Клинические рекомендации Минздрава России. Перикардиты и заболевания перикарда у детей, 2025 г.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Осложнением основного заболевания у данного пациента является хроническая сердечная недостаточность с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фракцией выброса левого желудочка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умеренно низкой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критически низкой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сохранной</w:t>
      </w:r>
    </w:p>
    <w:p>
      <w:pPr>
        <w:spacing w:after="58"/>
      </w:pPr>
      <w:r>
        <w:rPr>
          <w:b w:val="0"/>
          <w:i w:val="0"/>
        </w:rPr>
        <w:t>К основным причинам ХСНсФВ у детей относятся гипертрофическая и рестриктивная кардиомиопатии, констриктивный перикардит, гидроперикард, тиреотоксикоз, инфильтративные заболевания, метастатические поражения миокарда и другие.</w:t>
      </w:r>
    </w:p>
    <w:p>
      <w:pPr>
        <w:spacing w:after="58"/>
      </w:pPr>
      <w:hyperlink r:id="rId60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 у детей, 2025 г.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 данного ребенка ФВ левого желудочка 68%.</w:t>
      </w:r>
    </w:p>
    <w:p>
      <w:pPr>
        <w:spacing w:after="58"/>
      </w:pPr>
      <w:r>
        <w:rPr>
          <w:b w:val="0"/>
          <w:i w:val="0"/>
        </w:rPr>
        <w:t>ХСН с низкой фракцией выброса левого желудочка(ХСНнФВ)– СН с выраженно сниженной сократительной способностью левого желудочка (ФВ ЛЖ &lt; 40%).</w:t>
      </w:r>
    </w:p>
    <w:p>
      <w:pPr>
        <w:spacing w:after="58"/>
      </w:pPr>
      <w:r>
        <w:rPr>
          <w:b w:val="0"/>
          <w:i w:val="0"/>
        </w:rPr>
        <w:t>ХСН с умеренно низкой фракцией выброса левого желудочка (ХСНунФВ) – СН с умеренно сниженной сократительной способностью левого желудочка (ФВ ЛЖ 41-49%).</w:t>
      </w:r>
    </w:p>
    <w:p>
      <w:pPr>
        <w:spacing w:after="58"/>
      </w:pPr>
      <w:r>
        <w:rPr>
          <w:b w:val="0"/>
          <w:i w:val="0"/>
        </w:rPr>
        <w:t>ХСН с сохраненной фракцией выброса левого желудочка (ХСНсФВ) – СН с сохранённой сократительной способностью левого желудочка (ФВ ЛЖ ≥ 50%).</w:t>
      </w:r>
    </w:p>
    <w:p>
      <w:pPr>
        <w:spacing w:after="58"/>
      </w:pPr>
      <w:hyperlink r:id="rId62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По результатам теста с 6-минутной ходьбой пройденная дистанция составила 258 м, что соответствует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функциональному классу ХСН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III</w:t>
      </w:r>
    </w:p>
    <w:p>
      <w:pPr>
        <w:spacing w:after="58"/>
      </w:pPr>
      <w:r>
        <w:rPr>
          <w:b w:val="0"/>
          <w:i w:val="0"/>
        </w:rPr>
        <w:t>ИНТЕРПРЕТАЦИЯ результатов 6-МХ</w:t>
      </w:r>
    </w:p>
    <w:p>
      <w:pPr>
        <w:spacing w:after="58"/>
      </w:pPr>
      <w:r>
        <w:rPr>
          <w:b w:val="0"/>
          <w:i w:val="0"/>
        </w:rPr>
        <w:t>На основании пройденной дистанции пациенту ставится функциональный класс (ФК). Данная система имеет градацию:</w:t>
      </w:r>
    </w:p>
    <w:p>
      <w:pPr>
        <w:spacing w:after="58"/>
      </w:pPr>
      <w:r>
        <w:rPr>
          <w:b w:val="0"/>
          <w:i w:val="0"/>
        </w:rPr>
        <w:t>0 ФК – более 550 м;</w:t>
      </w:r>
    </w:p>
    <w:p>
      <w:pPr>
        <w:spacing w:after="58"/>
      </w:pPr>
      <w:r>
        <w:rPr>
          <w:b w:val="0"/>
          <w:i w:val="0"/>
        </w:rPr>
        <w:t>1 ФК – 550 – 426 м;</w:t>
      </w:r>
    </w:p>
    <w:p>
      <w:pPr>
        <w:spacing w:after="58"/>
      </w:pPr>
      <w:r>
        <w:rPr>
          <w:b w:val="0"/>
          <w:i w:val="0"/>
        </w:rPr>
        <w:t>2 ФК – 425 м – 301 м;</w:t>
      </w:r>
    </w:p>
    <w:p>
      <w:pPr>
        <w:spacing w:after="58"/>
      </w:pPr>
      <w:r>
        <w:rPr>
          <w:b w:val="0"/>
          <w:i w:val="0"/>
        </w:rPr>
        <w:t>3 ФК – 300 – 151 м;</w:t>
      </w:r>
    </w:p>
    <w:p>
      <w:pPr>
        <w:spacing w:after="58"/>
      </w:pPr>
      <w:r>
        <w:rPr>
          <w:b w:val="0"/>
          <w:i w:val="0"/>
        </w:rPr>
        <w:t>4 ФК – 150 м и менее.</w:t>
      </w:r>
    </w:p>
    <w:p>
      <w:pPr>
        <w:spacing w:after="58"/>
      </w:pPr>
      <w:hyperlink r:id="rId63">
        <w:r>
          <w:rPr>
            <w:color w:val="173C49"/>
            <w:u w:val="single"/>
          </w:rPr>
          <w:t xml:space="preserve">Клинические рекомендации Минздрава России. Врожденная митральная недостаточность (ВМН), 2025 г.</w:t>
        </w:r>
      </w:hyperlink>
    </w:p>
    <w:p>
      <w:pPr>
        <w:spacing w:after="58"/>
      </w:pPr>
      <w:hyperlink r:id="rId6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Данному пациенту рекомендовано назначение препаратов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сердечных гликозидов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ингибиторов интерлейкина-1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диуретиков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диуретиков</w:t>
      </w:r>
    </w:p>
    <w:p>
      <w:pPr>
        <w:spacing w:after="58"/>
      </w:pPr>
      <w:r>
        <w:rPr>
          <w:b w:val="0"/>
          <w:i w:val="0"/>
        </w:rPr>
        <w:t>Рекомендуется назначение диуретиков пациентам с ХСНсФВ и застойными явлениями для уменьшения выраженности застойных явлений и улучшения клинической симптоматики.</w:t>
      </w:r>
    </w:p>
    <w:p>
      <w:pPr>
        <w:spacing w:after="58"/>
      </w:pPr>
      <w:hyperlink r:id="rId60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 у детей, 2025 г.</w:t>
        </w:r>
      </w:hyperlink>
    </w:p>
    <w:p>
      <w:pPr>
        <w:spacing w:after="58"/>
      </w:pPr>
      <w:hyperlink r:id="rId6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Пациентам с застойными явлениями рекомендовано назначение мочегонных препаратов для улучшения клинического состояния, однако их влияние на прогноз пациентов с ХСН не изучено.</w:t>
      </w:r>
    </w:p>
    <w:p>
      <w:pPr>
        <w:spacing w:after="58"/>
      </w:pPr>
      <w:r>
        <w:rPr>
          <w:b w:val="0"/>
          <w:i w:val="0"/>
        </w:rPr>
        <w:t>Рекомендуется назначение диуретиков пациентам с ХСН с симптомами задержки жидкости для улучшения симптомов ХСН.</w:t>
      </w:r>
    </w:p>
    <w:p>
      <w:pPr>
        <w:spacing w:after="58"/>
      </w:pPr>
      <w:r>
        <w:rPr>
          <w:b w:val="0"/>
          <w:i w:val="0"/>
        </w:rPr>
        <w:t>Диуретики не относятся к основным группам препаратов, использующихся для патогенетического лечения ХСН, однако их применение наряду со снижением пред- и постнагрузки, приводит к улучшению функционального состояния внутренних органов. У пациентов с ХСН диуретики должны применяться в комбинации с БАБ, иАПФ/АРА, АМКР. Дозы диуретиков определяются индивидуально с учетом возраста ребенка, стадии ХСН, выраженности отечного синдрома, эффекта от ранее применявшихся доз и др.</w:t>
      </w:r>
    </w:p>
    <w:p>
      <w:pPr>
        <w:spacing w:after="58"/>
      </w:pPr>
      <w:hyperlink r:id="rId66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67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пациентов с рестриктивной кардиомиопатией препаратом выбора для старта диуретической терапии среди мочегонных средств при выраженном отёчном синдроме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спиронолактон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ацетазоламид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фуросемид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гидрохлоротиазид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фуросемид</w:t>
      </w:r>
    </w:p>
    <w:p>
      <w:pPr>
        <w:spacing w:after="58"/>
      </w:pPr>
      <w:r>
        <w:rPr>
          <w:b w:val="0"/>
          <w:i w:val="0"/>
        </w:rPr>
        <w:t>Препаратами первой линии терапии СН являются петлевые либо тиазидные диуретики.</w:t>
      </w:r>
    </w:p>
    <w:p>
      <w:pPr>
        <w:spacing w:after="58"/>
      </w:pPr>
      <w:hyperlink r:id="rId60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 у детей, 2025 г.</w:t>
        </w:r>
      </w:hyperlink>
    </w:p>
    <w:p>
      <w:pPr>
        <w:spacing w:after="58"/>
      </w:pPr>
      <w:hyperlink r:id="rId6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назначение «петлевых» диуретиков (код АТХ С03С) при комплексном лечения пациентов с ХСН IIБ и III стадий при симптомах задержки жидкости для улучшения симптомов ХСН.</w:t>
      </w:r>
    </w:p>
    <w:p>
      <w:pPr>
        <w:spacing w:after="58"/>
      </w:pPr>
      <w:r>
        <w:rPr>
          <w:b w:val="0"/>
          <w:i w:val="0"/>
        </w:rPr>
        <w:t>Фуросемид вызывает быстрый мощный, но непродолжительный диуретический эффект, действие препарата начинается через час и продолжается 4-6 часов, при внутривенном введении препарата эффект наступает через 10-15 минут и продолжается от двух до трех часов.</w:t>
      </w:r>
    </w:p>
    <w:p>
      <w:pPr>
        <w:spacing w:after="58"/>
      </w:pPr>
      <w:hyperlink r:id="rId69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У детей до 18 лет использование тиазидов off label. Кроме того, пациентам с низким артериальным давлением и склонностью к коллаптоидным реакциям тиазиды назначать не рекомендовано, поскольку они дают наиболее выраженный гипотензивный эффект –для пациентов с рестриктивной КМП характерна систолическая гипотензия.</w:t>
      </w:r>
    </w:p>
    <w:p>
      <w:pPr>
        <w:spacing w:after="58"/>
      </w:pPr>
      <w:hyperlink r:id="rId70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7.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Радикальным методом лечения генетически детерминированной рестриктивной кардиомиопатии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септальная миоэктомия по Морроу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ресинхронизирующая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трансплантация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имплантация кардиовертера-дефибриллятора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трансплантация сердца</w:t>
      </w:r>
    </w:p>
    <w:p>
      <w:pPr>
        <w:spacing w:after="58"/>
      </w:pPr>
      <w:r>
        <w:rPr>
          <w:b w:val="0"/>
          <w:i w:val="0"/>
        </w:rPr>
        <w:t>Единственным радикальным методом лечения идиопатической рестриктивной кардиомиопатии является трансплантация сердца.</w:t>
      </w:r>
    </w:p>
    <w:p>
      <w:pPr>
        <w:spacing w:after="58"/>
      </w:pPr>
      <w:hyperlink r:id="rId54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7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Кардиомиопатии и миокардиты / под ред. Г. К. Киякбаева, С. В. Моисеева, Д. А. Андреева. - 2-е изд., перераб. и доп. - Москва : ГЭОТАР-Медиа, 2024 г.</w:t>
      </w:r>
    </w:p>
    <w:p>
      <w:pPr>
        <w:spacing w:after="58"/>
      </w:pPr>
      <w:hyperlink r:id="rId7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8.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стабильной клинической картине пациентам с хронической почечной сердечной недостаточностью ФК II-III при рестриктивной кардиомиопатии необходимо плановое стационарное обследование каждые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 недели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1 - 3-6 месяцев</w:t>
      </w:r>
    </w:p>
    <w:p>
      <w:pPr>
        <w:spacing w:after="58"/>
      </w:pPr>
      <w:r>
        <w:rPr>
          <w:b w:val="0"/>
          <w:i w:val="0"/>
        </w:rPr>
        <w:t>Рекомендуется плановое обследование пациентов с ФК II-III ХСН при стабильном состоянии каждые 3-6 месяцев, включающее в себя оценку симптомов и ФК ХСН, ЭКГ, ЭхоКГ, исследование уровня N-терминального фрагмента натрийуретического пропептида мозгового (NT-proBNP) в крови, оценку функции печени и почек при каждом визите, проведение нагрузочного тестирования, холтеровского мониторирования сердечного ритма, магнитно-резонансной томографии сердца с контрастированием, компьютерной томографии сердца с контрастированием, черзвенозной катетеризации полостей сердца при наличии клинических показаний, для контроля и коррекции терапии.</w:t>
      </w:r>
    </w:p>
    <w:p>
      <w:pPr>
        <w:spacing w:after="58"/>
      </w:pPr>
      <w:hyperlink r:id="rId60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 у детей, 2025 г.</w:t>
        </w:r>
      </w:hyperlink>
    </w:p>
    <w:p>
      <w:pPr>
        <w:spacing w:after="58"/>
      </w:pPr>
      <w:hyperlink r:id="rId7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рестриктивной кардиомиопатии гистологическое исследование биоптатов миокарда может выявить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гипертрофию и дезорганизацию кардиомиоцитов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жировую инфильтрацию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интерстициальные инфильтраты из мононуклеаров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диффузный фиброз миокарда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диффузный фиброз миокарда</w:t>
      </w:r>
    </w:p>
    <w:p>
      <w:pPr>
        <w:spacing w:after="58"/>
      </w:pPr>
      <w:r>
        <w:rPr>
          <w:b w:val="0"/>
          <w:i w:val="0"/>
        </w:rPr>
        <w:t>Эндомиокардиальная биопсия позволяет выявить фиброз миокарда при идиопатическом миокардиальном фиброзе.</w:t>
      </w:r>
    </w:p>
    <w:p>
      <w:pPr>
        <w:spacing w:after="58"/>
      </w:pPr>
      <w:hyperlink r:id="rId54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7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Кардиомиопатии и миокардиты / под ред. Г. К. Киякбаева, С. В. Моисеева, Д. А. Андреева. - 2-е изд., перераб. и доп. - Москва : ГЭОТАР-Медиа, 2024 г.</w:t>
      </w:r>
    </w:p>
    <w:p>
      <w:pPr>
        <w:spacing w:after="58"/>
      </w:pPr>
      <w:hyperlink r:id="rId7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Осложнением рестриктивной кардиомиопатии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гемоперикард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стеноз митрального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тромбоэмболия крупных артерий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тромбоэмболия крупных артерий</w:t>
      </w:r>
    </w:p>
    <w:p>
      <w:pPr>
        <w:spacing w:after="58"/>
      </w:pPr>
      <w:r>
        <w:rPr>
          <w:b w:val="0"/>
          <w:i w:val="0"/>
        </w:rPr>
        <w:t>Больные умирают от рефрактерной ХСН, тромбоэмболий и других осложнений.</w:t>
      </w:r>
    </w:p>
    <w:p>
      <w:pPr>
        <w:spacing w:after="58"/>
      </w:pPr>
      <w:hyperlink r:id="rId54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7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69_2_25/" TargetMode="External"/><Relationship Id="rId21" Type="http://schemas.openxmlformats.org/officeDocument/2006/relationships/hyperlink" Target="https://library.mededtech.ru/rest/documents/KP569_2_25/#list_item_g6ds29" TargetMode="External"/><Relationship Id="rId22" Type="http://schemas.openxmlformats.org/officeDocument/2006/relationships/hyperlink" Target="https://library.mededtech.ru/rest/documents/KP569_2_25/#paragraph_p8i67v" TargetMode="External"/><Relationship Id="rId23" Type="http://schemas.openxmlformats.org/officeDocument/2006/relationships/hyperlink" Target="https://library.mededtech.ru/rest/documents/KP569_2_25/#list_item_sikt54" TargetMode="External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569_2_25/#list_item_ia4e67" TargetMode="External"/><Relationship Id="rId27" Type="http://schemas.openxmlformats.org/officeDocument/2006/relationships/hyperlink" Target="https://library.mededtech.ru/rest/documents/KP569_2_25/#paragraph_c0r4is" TargetMode="External"/><Relationship Id="rId28" Type="http://schemas.openxmlformats.org/officeDocument/2006/relationships/hyperlink" Target="https://library.mededtech.ru/rest/documents/KP569_2_25/#list_item_1221u7" TargetMode="External"/><Relationship Id="rId29" Type="http://schemas.openxmlformats.org/officeDocument/2006/relationships/hyperlink" Target="https://library.mededtech.ru/rest/documents/KP569_2_25/#list_item_f99l1i" TargetMode="External"/><Relationship Id="rId30" Type="http://schemas.openxmlformats.org/officeDocument/2006/relationships/hyperlink" Target="https://library.mededtech.ru/rest/documents/KP569_2_25/#paragraph_eepbv1" TargetMode="External"/><Relationship Id="rId31" Type="http://schemas.openxmlformats.org/officeDocument/2006/relationships/hyperlink" Target="https://library.mededtech.ru/rest/documents/KP569_2_25/#paragraph_9pcg3o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KP569_2_25/#paragraph_k2p2qg" TargetMode="External"/><Relationship Id="rId34" Type="http://schemas.openxmlformats.org/officeDocument/2006/relationships/hyperlink" Target="https://library.mededtech.ru/rest/documents/ISBN9785970456293/?anchor=list_item_qnhgjn#list_item_qnhgjn" TargetMode="External"/><Relationship Id="rId35" Type="http://schemas.openxmlformats.org/officeDocument/2006/relationships/hyperlink" Target="https://library.mededtech.ru/rest/documents/ISBN9785970456293/?anchor=paragraph_s5emtb#paragraph_s5emtb" TargetMode="External"/><Relationship Id="rId36" Type="http://schemas.openxmlformats.org/officeDocument/2006/relationships/hyperlink" Target="https://library.mededtech.ru/rest/documents/4137/?anchor=paragraph_l96tjb#paragraph_l96tjb" TargetMode="External"/><Relationship Id="rId37" Type="http://schemas.openxmlformats.org/officeDocument/2006/relationships/hyperlink" Target="https://library.mededtech.ru/rest/documents/KP569_2_25/#paragraph_r1qut8" TargetMode="External"/><Relationship Id="rId38" Type="http://schemas.openxmlformats.org/officeDocument/2006/relationships/hyperlink" Target="https://library.mededtech.ru/rest/documents/KP569_2_25/#table_fa4qod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KP569_2_25/#list_item_qn8p47" TargetMode="External"/><Relationship Id="rId41" Type="http://schemas.openxmlformats.org/officeDocument/2006/relationships/hyperlink" Target="https://library.mededtech.ru/rest/documents/KP569_2_25/#list_item_59g29m" TargetMode="External"/><Relationship Id="rId42" Type="http://schemas.openxmlformats.org/officeDocument/2006/relationships/hyperlink" Target="https://library.mededtech.ru/rest/documents/KP569_2_25/#list_item_pbern6" TargetMode="External"/><Relationship Id="rId43" Type="http://schemas.openxmlformats.org/officeDocument/2006/relationships/hyperlink" Target="https://library.mededtech.ru/rest/documents/KP569_2_25/#list_item_s43459" TargetMode="External"/><Relationship Id="rId44" Type="http://schemas.openxmlformats.org/officeDocument/2006/relationships/hyperlink" Target="https://library.mededtech.ru/rest/documents/KP569_2_25/#list_item_403ial" TargetMode="External"/><Relationship Id="rId45" Type="http://schemas.openxmlformats.org/officeDocument/2006/relationships/hyperlink" Target="https://library.mededtech.ru/rest/documents/KP569_2_25/#list_item_5d50d0" TargetMode="External"/><Relationship Id="rId46" Type="http://schemas.openxmlformats.org/officeDocument/2006/relationships/hyperlink" Target="https://library.mededtech.ru/rest/documents/KP569_2_25/#list_item_cjca9o" TargetMode="External"/><Relationship Id="rId47" Type="http://schemas.openxmlformats.org/officeDocument/2006/relationships/hyperlink" Target="https://library.mededtech.ru/rest/documents/KP569_2_25/#list_item_4b96nt" TargetMode="External"/><Relationship Id="rId48" Type="http://schemas.openxmlformats.org/officeDocument/2006/relationships/image" Target="media/image9.png"/><Relationship Id="rId49" Type="http://schemas.openxmlformats.org/officeDocument/2006/relationships/hyperlink" Target="https://library.mededtech.ru/rest/documents/KP939_1/" TargetMode="External"/><Relationship Id="rId50" Type="http://schemas.openxmlformats.org/officeDocument/2006/relationships/hyperlink" Target="https://library.mededtech.ru/rest/documents/KP939_1/#list_item_f0v63d" TargetMode="External"/><Relationship Id="rId51" Type="http://schemas.openxmlformats.org/officeDocument/2006/relationships/hyperlink" Target="https://library.mededtech.ru/rest/documents/KP939_1/#list_item_jj42rc" TargetMode="External"/><Relationship Id="rId52" Type="http://schemas.openxmlformats.org/officeDocument/2006/relationships/hyperlink" Target="https://library.mededtech.ru/rest/documents/KP927_1/" TargetMode="External"/><Relationship Id="rId53" Type="http://schemas.openxmlformats.org/officeDocument/2006/relationships/hyperlink" Target="https://library.mededtech.ru/rest/documents/KP927_1/index.html#table_o8ggt2" TargetMode="External"/><Relationship Id="rId54" Type="http://schemas.openxmlformats.org/officeDocument/2006/relationships/hyperlink" Target="https://library.mededtech.ru/rest/documents/cardiomyopathy/" TargetMode="External"/><Relationship Id="rId55" Type="http://schemas.openxmlformats.org/officeDocument/2006/relationships/hyperlink" Target="https://library.mededtech.ru/rest/documents/cardiomyopathy/#paragraph_mb83j1" TargetMode="External"/><Relationship Id="rId56" Type="http://schemas.openxmlformats.org/officeDocument/2006/relationships/hyperlink" Target="https://library.mededtech.ru/rest/documents/KP927_1/#paragraph_ibcsns" TargetMode="External"/><Relationship Id="rId57" Type="http://schemas.openxmlformats.org/officeDocument/2006/relationships/hyperlink" Target="https://library.mededtech.ru/rest/documents/ISBN9785970466124/?anchor=list_item_esgce8#list_item_esgce8" TargetMode="External"/><Relationship Id="rId58" Type="http://schemas.openxmlformats.org/officeDocument/2006/relationships/hyperlink" Target="https://library.mededtech.ru/rest/documents/cardiomyopathy/#paragraph_43cpt8" TargetMode="External"/><Relationship Id="rId59" Type="http://schemas.openxmlformats.org/officeDocument/2006/relationships/hyperlink" Target="https://library.mededtech.ru/rest/documents/ISBN9785970427873/?anchor=paragraph_vpr4cc#paragraph_vpr4cc" TargetMode="External"/><Relationship Id="rId60" Type="http://schemas.openxmlformats.org/officeDocument/2006/relationships/hyperlink" Target="https://library.mededtech.ru/rest/documents/KP401_2/" TargetMode="External"/><Relationship Id="rId61" Type="http://schemas.openxmlformats.org/officeDocument/2006/relationships/hyperlink" Target="https://library.mededtech.ru/rest/documents/KP401_2/#paragraph_g0ucum" TargetMode="External"/><Relationship Id="rId62" Type="http://schemas.openxmlformats.org/officeDocument/2006/relationships/hyperlink" Target="https://library.mededtech.ru/rest/documents/KP401_2/#paragraph_u02qi2" TargetMode="External"/><Relationship Id="rId63" Type="http://schemas.openxmlformats.org/officeDocument/2006/relationships/hyperlink" Target="https://library.mededtech.ru/rest/documents/KP744_2/" TargetMode="External"/><Relationship Id="rId64" Type="http://schemas.openxmlformats.org/officeDocument/2006/relationships/hyperlink" Target="https://library.mededtech.ru/rest/documents/KP744_2/index.html#paragraph_vusi9u" TargetMode="External"/><Relationship Id="rId65" Type="http://schemas.openxmlformats.org/officeDocument/2006/relationships/hyperlink" Target="https://library.mededtech.ru/rest/documents/KP401_2/#list_item_roaek2" TargetMode="External"/><Relationship Id="rId66" Type="http://schemas.openxmlformats.org/officeDocument/2006/relationships/hyperlink" Target="https://library.mededtech.ru/rest/documents/KP401_2/#list_item_6etb23" TargetMode="External"/><Relationship Id="rId67" Type="http://schemas.openxmlformats.org/officeDocument/2006/relationships/hyperlink" Target="https://library.mededtech.ru/rest/documents/KP401_2/#paragraph_qb9aij" TargetMode="External"/><Relationship Id="rId68" Type="http://schemas.openxmlformats.org/officeDocument/2006/relationships/hyperlink" Target="https://library.mededtech.ru/rest/documents/KP401_2/#list_item_nv9g76" TargetMode="External"/><Relationship Id="rId69" Type="http://schemas.openxmlformats.org/officeDocument/2006/relationships/hyperlink" Target="https://library.mededtech.ru/rest/documents/KP401_2/#paragraph_ahf1ju" TargetMode="External"/><Relationship Id="rId70" Type="http://schemas.openxmlformats.org/officeDocument/2006/relationships/hyperlink" Target="https://library.mededtech.ru/rest/documents/KP401_2/#list_item_vc2sj3" TargetMode="External"/><Relationship Id="rId71" Type="http://schemas.openxmlformats.org/officeDocument/2006/relationships/hyperlink" Target="https://library.mededtech.ru/rest/documents/cardiomyopathy/#paragraph_jenb1u" TargetMode="External"/><Relationship Id="rId72" Type="http://schemas.openxmlformats.org/officeDocument/2006/relationships/hyperlink" Target="https://library.mededtech.ru/rest/documents/ISBN9785970480908/?anchor=table3-18#table3-18" TargetMode="External"/><Relationship Id="rId73" Type="http://schemas.openxmlformats.org/officeDocument/2006/relationships/hyperlink" Target="https://library.mededtech.ru/rest/documents/KP401_2/#list_item_3td8i4" TargetMode="External"/><Relationship Id="rId74" Type="http://schemas.openxmlformats.org/officeDocument/2006/relationships/hyperlink" Target="https://library.mededtech.ru/rest/documents/cardiomyopathy/#paragraph_u7q1ap" TargetMode="External"/><Relationship Id="rId75" Type="http://schemas.openxmlformats.org/officeDocument/2006/relationships/hyperlink" Target="https://library.mededtech.ru/rest/documents/ISBN9785970480908/?anchor=paragraph_0fjch2#paragraph_0fjch2" TargetMode="External"/><Relationship Id="rId76" Type="http://schemas.openxmlformats.org/officeDocument/2006/relationships/hyperlink" Target="https://library.mededtech.ru/rest/documents/cardiomyopathy/#paragraph_hf4oe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